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9CC29" w14:textId="2EC3CE71" w:rsidR="00D36204" w:rsidRDefault="00000000">
      <w:pPr>
        <w:jc w:val="center"/>
        <w:rPr>
          <w:b/>
          <w:sz w:val="28"/>
          <w:lang w:val="bg-BG"/>
        </w:rPr>
      </w:pPr>
      <w:r>
        <w:rPr>
          <w:b/>
          <w:sz w:val="28"/>
        </w:rPr>
        <w:t>ОФЕРТА</w:t>
      </w:r>
    </w:p>
    <w:p w14:paraId="7C6803C1" w14:textId="6408AD0D" w:rsidR="009C13BF" w:rsidRPr="009C13BF" w:rsidRDefault="009C13BF">
      <w:pPr>
        <w:jc w:val="center"/>
        <w:rPr>
          <w:lang w:val="bg-BG"/>
        </w:rPr>
      </w:pPr>
      <w:r>
        <w:rPr>
          <w:b/>
          <w:sz w:val="28"/>
          <w:lang w:val="bg-BG"/>
        </w:rPr>
        <w:t>№ ..................</w:t>
      </w:r>
    </w:p>
    <w:p w14:paraId="78B9DFB0" w14:textId="45149C40" w:rsidR="00D36204" w:rsidRPr="009C13BF" w:rsidRDefault="00000000">
      <w:pPr>
        <w:jc w:val="center"/>
        <w:rPr>
          <w:lang w:val="bg-BG"/>
        </w:rPr>
      </w:pPr>
      <w:proofErr w:type="spellStart"/>
      <w:r>
        <w:rPr>
          <w:b/>
        </w:rPr>
        <w:t>за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доставка</w:t>
      </w:r>
      <w:proofErr w:type="spellEnd"/>
      <w:r>
        <w:rPr>
          <w:b/>
        </w:rPr>
        <w:t xml:space="preserve"> и </w:t>
      </w:r>
      <w:proofErr w:type="spellStart"/>
      <w:r>
        <w:rPr>
          <w:b/>
        </w:rPr>
        <w:t>въвеждане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експлоатация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на</w:t>
      </w:r>
      <w:proofErr w:type="spellEnd"/>
      <w:r>
        <w:rPr>
          <w:b/>
        </w:rPr>
        <w:t xml:space="preserve"> </w:t>
      </w:r>
      <w:r w:rsidR="009C13BF">
        <w:rPr>
          <w:b/>
          <w:lang w:val="bg-BG"/>
        </w:rPr>
        <w:t xml:space="preserve">локално съоръжение за съхранение на </w:t>
      </w:r>
      <w:proofErr w:type="gramStart"/>
      <w:r w:rsidR="009C13BF">
        <w:rPr>
          <w:b/>
          <w:lang w:val="bg-BG"/>
        </w:rPr>
        <w:t xml:space="preserve">енергия  </w:t>
      </w:r>
      <w:r w:rsidR="009C13BF">
        <w:rPr>
          <w:b/>
        </w:rPr>
        <w:t>(</w:t>
      </w:r>
      <w:proofErr w:type="spellStart"/>
      <w:proofErr w:type="gramEnd"/>
      <w:r>
        <w:rPr>
          <w:b/>
        </w:rPr>
        <w:t>батерия</w:t>
      </w:r>
      <w:proofErr w:type="spellEnd"/>
      <w:r>
        <w:rPr>
          <w:b/>
        </w:rPr>
        <w:t xml:space="preserve"> в </w:t>
      </w:r>
      <w:proofErr w:type="spellStart"/>
      <w:r>
        <w:rPr>
          <w:b/>
        </w:rPr>
        <w:t>ком</w:t>
      </w:r>
      <w:proofErr w:type="spellEnd"/>
      <w:r w:rsidR="009C13BF">
        <w:rPr>
          <w:b/>
          <w:lang w:val="bg-BG"/>
        </w:rPr>
        <w:t>плект</w:t>
      </w:r>
      <w:r>
        <w:rPr>
          <w:b/>
        </w:rPr>
        <w:t xml:space="preserve"> с </w:t>
      </w:r>
      <w:proofErr w:type="spellStart"/>
      <w:r>
        <w:rPr>
          <w:b/>
        </w:rPr>
        <w:t>инвертор</w:t>
      </w:r>
      <w:proofErr w:type="spellEnd"/>
      <w:r w:rsidR="009C13BF">
        <w:rPr>
          <w:b/>
        </w:rPr>
        <w:t>)</w:t>
      </w:r>
    </w:p>
    <w:p w14:paraId="0DC755E2" w14:textId="77777777" w:rsidR="00D36204" w:rsidRDefault="00000000">
      <w:pPr>
        <w:spacing w:after="60"/>
      </w:pPr>
      <w:proofErr w:type="spellStart"/>
      <w:r>
        <w:t>До</w:t>
      </w:r>
      <w:proofErr w:type="spellEnd"/>
      <w:r>
        <w:t>: „</w:t>
      </w:r>
      <w:proofErr w:type="spellStart"/>
      <w:proofErr w:type="gramStart"/>
      <w:r>
        <w:t>Пастили</w:t>
      </w:r>
      <w:proofErr w:type="spellEnd"/>
      <w:r>
        <w:t>“ ООД</w:t>
      </w:r>
      <w:proofErr w:type="gramEnd"/>
      <w:r>
        <w:t>, ЕИК 203827288</w:t>
      </w:r>
    </w:p>
    <w:p w14:paraId="3336726E" w14:textId="545A4E4A" w:rsidR="00D36204" w:rsidRDefault="00000000">
      <w:pPr>
        <w:spacing w:after="60"/>
      </w:pPr>
      <w:proofErr w:type="spellStart"/>
      <w:r>
        <w:t>Адрес</w:t>
      </w:r>
      <w:proofErr w:type="spellEnd"/>
      <w:r>
        <w:t xml:space="preserve">: </w:t>
      </w:r>
      <w:proofErr w:type="spellStart"/>
      <w:r>
        <w:t>гр</w:t>
      </w:r>
      <w:proofErr w:type="spellEnd"/>
      <w:r>
        <w:t xml:space="preserve">. Габрово, ул. „Д-р </w:t>
      </w:r>
      <w:proofErr w:type="gramStart"/>
      <w:r>
        <w:t>Заменхоф“ №</w:t>
      </w:r>
      <w:proofErr w:type="gramEnd"/>
      <w:r>
        <w:t xml:space="preserve"> 7</w:t>
      </w:r>
    </w:p>
    <w:p w14:paraId="4AD0A9B2" w14:textId="251FDB79" w:rsidR="00D36204" w:rsidRDefault="00000000">
      <w:pPr>
        <w:spacing w:before="120" w:after="40"/>
      </w:pPr>
      <w:r>
        <w:rPr>
          <w:b/>
          <w:sz w:val="24"/>
        </w:rPr>
        <w:t>1. Данни за оферента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978"/>
        <w:gridCol w:w="4984"/>
      </w:tblGrid>
      <w:tr w:rsidR="00D36204" w14:paraId="471FB6CA" w14:textId="77777777">
        <w:trPr>
          <w:jc w:val="center"/>
        </w:trPr>
        <w:tc>
          <w:tcPr>
            <w:tcW w:w="4986" w:type="dxa"/>
          </w:tcPr>
          <w:p w14:paraId="420AF34C" w14:textId="77777777" w:rsidR="00D36204" w:rsidRDefault="00000000">
            <w:r>
              <w:rPr>
                <w:b/>
                <w:sz w:val="20"/>
              </w:rPr>
              <w:t>Наименование на оферента</w:t>
            </w:r>
          </w:p>
        </w:tc>
        <w:tc>
          <w:tcPr>
            <w:tcW w:w="4986" w:type="dxa"/>
          </w:tcPr>
          <w:p w14:paraId="39247816" w14:textId="77777777" w:rsidR="00D36204" w:rsidRDefault="00000000">
            <w:r>
              <w:rPr>
                <w:sz w:val="20"/>
              </w:rPr>
              <w:t>................................................................................</w:t>
            </w:r>
          </w:p>
        </w:tc>
      </w:tr>
      <w:tr w:rsidR="00D36204" w14:paraId="42A3E5B3" w14:textId="77777777">
        <w:trPr>
          <w:jc w:val="center"/>
        </w:trPr>
        <w:tc>
          <w:tcPr>
            <w:tcW w:w="4986" w:type="dxa"/>
          </w:tcPr>
          <w:p w14:paraId="26B43236" w14:textId="77777777" w:rsidR="00D36204" w:rsidRDefault="00000000">
            <w:r>
              <w:rPr>
                <w:b/>
                <w:sz w:val="20"/>
              </w:rPr>
              <w:t>ЕИК/БУЛСТАТ</w:t>
            </w:r>
          </w:p>
        </w:tc>
        <w:tc>
          <w:tcPr>
            <w:tcW w:w="4986" w:type="dxa"/>
          </w:tcPr>
          <w:p w14:paraId="69F6F863" w14:textId="77777777" w:rsidR="00D36204" w:rsidRDefault="00000000">
            <w:r>
              <w:rPr>
                <w:sz w:val="20"/>
              </w:rPr>
              <w:t>................................................................................</w:t>
            </w:r>
          </w:p>
        </w:tc>
      </w:tr>
      <w:tr w:rsidR="00D36204" w14:paraId="12341388" w14:textId="77777777">
        <w:trPr>
          <w:jc w:val="center"/>
        </w:trPr>
        <w:tc>
          <w:tcPr>
            <w:tcW w:w="4986" w:type="dxa"/>
          </w:tcPr>
          <w:p w14:paraId="24AFE7E9" w14:textId="77777777" w:rsidR="00D36204" w:rsidRDefault="00000000">
            <w:r>
              <w:rPr>
                <w:b/>
                <w:sz w:val="20"/>
              </w:rPr>
              <w:t>Седалище и адрес на управление</w:t>
            </w:r>
          </w:p>
        </w:tc>
        <w:tc>
          <w:tcPr>
            <w:tcW w:w="4986" w:type="dxa"/>
          </w:tcPr>
          <w:p w14:paraId="0B608DFF" w14:textId="77777777" w:rsidR="00D36204" w:rsidRDefault="00000000">
            <w:r>
              <w:rPr>
                <w:sz w:val="20"/>
              </w:rPr>
              <w:t>................................................................................</w:t>
            </w:r>
          </w:p>
        </w:tc>
      </w:tr>
      <w:tr w:rsidR="00D36204" w14:paraId="0B866912" w14:textId="77777777">
        <w:trPr>
          <w:jc w:val="center"/>
        </w:trPr>
        <w:tc>
          <w:tcPr>
            <w:tcW w:w="4986" w:type="dxa"/>
          </w:tcPr>
          <w:p w14:paraId="72DDFC1B" w14:textId="77777777" w:rsidR="00D36204" w:rsidRDefault="00000000">
            <w:r>
              <w:rPr>
                <w:b/>
                <w:sz w:val="20"/>
              </w:rPr>
              <w:t>Представлявано от</w:t>
            </w:r>
          </w:p>
        </w:tc>
        <w:tc>
          <w:tcPr>
            <w:tcW w:w="4986" w:type="dxa"/>
          </w:tcPr>
          <w:p w14:paraId="491D7E63" w14:textId="77777777" w:rsidR="00D36204" w:rsidRDefault="00000000">
            <w:r>
              <w:rPr>
                <w:sz w:val="20"/>
              </w:rPr>
              <w:t>................................................................................</w:t>
            </w:r>
          </w:p>
        </w:tc>
      </w:tr>
      <w:tr w:rsidR="00D36204" w14:paraId="2BF33628" w14:textId="77777777">
        <w:trPr>
          <w:jc w:val="center"/>
        </w:trPr>
        <w:tc>
          <w:tcPr>
            <w:tcW w:w="4986" w:type="dxa"/>
          </w:tcPr>
          <w:p w14:paraId="3E79877E" w14:textId="77777777" w:rsidR="00D36204" w:rsidRDefault="00000000">
            <w:r>
              <w:rPr>
                <w:b/>
                <w:sz w:val="20"/>
              </w:rPr>
              <w:t>Лице за контакт</w:t>
            </w:r>
          </w:p>
        </w:tc>
        <w:tc>
          <w:tcPr>
            <w:tcW w:w="4986" w:type="dxa"/>
          </w:tcPr>
          <w:p w14:paraId="574FD034" w14:textId="77777777" w:rsidR="00D36204" w:rsidRDefault="00000000">
            <w:r>
              <w:rPr>
                <w:sz w:val="20"/>
              </w:rPr>
              <w:t>................................................................................</w:t>
            </w:r>
          </w:p>
        </w:tc>
      </w:tr>
      <w:tr w:rsidR="00D36204" w14:paraId="2BEA4F1B" w14:textId="77777777">
        <w:trPr>
          <w:jc w:val="center"/>
        </w:trPr>
        <w:tc>
          <w:tcPr>
            <w:tcW w:w="4986" w:type="dxa"/>
          </w:tcPr>
          <w:p w14:paraId="2C715926" w14:textId="77777777" w:rsidR="00D36204" w:rsidRDefault="00000000">
            <w:r>
              <w:rPr>
                <w:b/>
                <w:sz w:val="20"/>
              </w:rPr>
              <w:t>Телефон</w:t>
            </w:r>
          </w:p>
        </w:tc>
        <w:tc>
          <w:tcPr>
            <w:tcW w:w="4986" w:type="dxa"/>
          </w:tcPr>
          <w:p w14:paraId="1375DEA0" w14:textId="77777777" w:rsidR="00D36204" w:rsidRDefault="00000000">
            <w:r>
              <w:rPr>
                <w:sz w:val="20"/>
              </w:rPr>
              <w:t>................................................................................</w:t>
            </w:r>
          </w:p>
        </w:tc>
      </w:tr>
      <w:tr w:rsidR="00D36204" w14:paraId="1D1C6172" w14:textId="77777777">
        <w:trPr>
          <w:jc w:val="center"/>
        </w:trPr>
        <w:tc>
          <w:tcPr>
            <w:tcW w:w="4986" w:type="dxa"/>
          </w:tcPr>
          <w:p w14:paraId="56E99460" w14:textId="77777777" w:rsidR="00D36204" w:rsidRDefault="00000000">
            <w:r>
              <w:rPr>
                <w:b/>
                <w:sz w:val="20"/>
              </w:rPr>
              <w:t>Електронна поща</w:t>
            </w:r>
          </w:p>
        </w:tc>
        <w:tc>
          <w:tcPr>
            <w:tcW w:w="4986" w:type="dxa"/>
          </w:tcPr>
          <w:p w14:paraId="59EE1159" w14:textId="77777777" w:rsidR="00D36204" w:rsidRDefault="00000000">
            <w:r>
              <w:rPr>
                <w:sz w:val="20"/>
              </w:rPr>
              <w:t>................................................................................</w:t>
            </w:r>
          </w:p>
        </w:tc>
      </w:tr>
    </w:tbl>
    <w:p w14:paraId="64D30B48" w14:textId="77777777" w:rsidR="00D36204" w:rsidRDefault="00000000">
      <w:pPr>
        <w:spacing w:before="120" w:after="40"/>
      </w:pPr>
      <w:r>
        <w:rPr>
          <w:b/>
          <w:sz w:val="24"/>
        </w:rPr>
        <w:t>2. Предмет на офертата</w:t>
      </w:r>
    </w:p>
    <w:p w14:paraId="0F64C431" w14:textId="5DA0C672" w:rsidR="00D36204" w:rsidRDefault="00000000">
      <w:pPr>
        <w:spacing w:after="60"/>
      </w:pPr>
      <w:proofErr w:type="spellStart"/>
      <w:r>
        <w:t>Представяме</w:t>
      </w:r>
      <w:proofErr w:type="spellEnd"/>
      <w:r>
        <w:t xml:space="preserve"> </w:t>
      </w:r>
      <w:proofErr w:type="spellStart"/>
      <w:r>
        <w:t>настоящата</w:t>
      </w:r>
      <w:proofErr w:type="spellEnd"/>
      <w:r>
        <w:t xml:space="preserve"> </w:t>
      </w:r>
      <w:proofErr w:type="spellStart"/>
      <w:r>
        <w:t>оферта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доставка</w:t>
      </w:r>
      <w:proofErr w:type="spellEnd"/>
      <w:r>
        <w:t xml:space="preserve"> и </w:t>
      </w:r>
      <w:proofErr w:type="spellStart"/>
      <w:r>
        <w:t>въвеждане</w:t>
      </w:r>
      <w:proofErr w:type="spellEnd"/>
      <w:r>
        <w:t xml:space="preserve"> в експлоатация на локално съоръжение за </w:t>
      </w:r>
      <w:proofErr w:type="spellStart"/>
      <w:r>
        <w:t>съхранение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енергия</w:t>
      </w:r>
      <w:proofErr w:type="spellEnd"/>
      <w:r>
        <w:t xml:space="preserve"> </w:t>
      </w:r>
      <w:r w:rsidR="009C13BF">
        <w:t>(</w:t>
      </w:r>
      <w:proofErr w:type="spellStart"/>
      <w:r>
        <w:t>батерия</w:t>
      </w:r>
      <w:proofErr w:type="spellEnd"/>
      <w:r>
        <w:t xml:space="preserve"> в </w:t>
      </w:r>
      <w:proofErr w:type="spellStart"/>
      <w:r>
        <w:t>ком</w:t>
      </w:r>
      <w:proofErr w:type="spellEnd"/>
      <w:r w:rsidR="009C13BF">
        <w:rPr>
          <w:lang w:val="bg-BG"/>
        </w:rPr>
        <w:t>плект</w:t>
      </w:r>
      <w:r>
        <w:t xml:space="preserve"> с </w:t>
      </w:r>
      <w:proofErr w:type="spellStart"/>
      <w:r>
        <w:t>инвертор</w:t>
      </w:r>
      <w:proofErr w:type="spellEnd"/>
      <w:r w:rsidR="009C13BF">
        <w:t>)</w:t>
      </w:r>
      <w:r>
        <w:t>, във връзка с изпълнение на Административен договор № BG16RFPR001-2.004-0044-C01.</w:t>
      </w:r>
    </w:p>
    <w:p w14:paraId="27C74905" w14:textId="77777777" w:rsidR="00D36204" w:rsidRDefault="00000000">
      <w:pPr>
        <w:spacing w:before="120" w:after="40"/>
      </w:pPr>
      <w:r>
        <w:rPr>
          <w:b/>
          <w:sz w:val="24"/>
        </w:rPr>
        <w:t>3. Техническо предложение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6"/>
        <w:gridCol w:w="4554"/>
        <w:gridCol w:w="2490"/>
        <w:gridCol w:w="2492"/>
      </w:tblGrid>
      <w:tr w:rsidR="00D36204" w14:paraId="5079A7A6" w14:textId="77777777" w:rsidTr="00DF3DB3">
        <w:trPr>
          <w:tblHeader/>
          <w:jc w:val="center"/>
        </w:trPr>
        <w:tc>
          <w:tcPr>
            <w:tcW w:w="426" w:type="dxa"/>
            <w:shd w:val="clear" w:color="auto" w:fill="D9EAF7"/>
          </w:tcPr>
          <w:p w14:paraId="234907A8" w14:textId="77777777" w:rsidR="00D36204" w:rsidRDefault="00000000">
            <w:pPr>
              <w:jc w:val="center"/>
            </w:pPr>
            <w:r>
              <w:rPr>
                <w:b/>
                <w:sz w:val="20"/>
              </w:rPr>
              <w:t>№</w:t>
            </w:r>
          </w:p>
        </w:tc>
        <w:tc>
          <w:tcPr>
            <w:tcW w:w="4560" w:type="dxa"/>
            <w:shd w:val="clear" w:color="auto" w:fill="D9EAF7"/>
          </w:tcPr>
          <w:p w14:paraId="43B76C68" w14:textId="77777777" w:rsidR="00D36204" w:rsidRDefault="00000000">
            <w:pPr>
              <w:jc w:val="center"/>
            </w:pPr>
            <w:r>
              <w:rPr>
                <w:b/>
                <w:sz w:val="20"/>
              </w:rPr>
              <w:t>Минимално изискване</w:t>
            </w:r>
          </w:p>
        </w:tc>
        <w:tc>
          <w:tcPr>
            <w:tcW w:w="2493" w:type="dxa"/>
            <w:shd w:val="clear" w:color="auto" w:fill="D9EAF7"/>
          </w:tcPr>
          <w:p w14:paraId="6EC6AA58" w14:textId="6D38B62C" w:rsidR="00D36204" w:rsidRDefault="00000000">
            <w:pPr>
              <w:jc w:val="center"/>
            </w:pPr>
            <w:proofErr w:type="spellStart"/>
            <w:r>
              <w:rPr>
                <w:b/>
                <w:sz w:val="20"/>
              </w:rPr>
              <w:t>Предложение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оферента</w:t>
            </w:r>
            <w:proofErr w:type="spellEnd"/>
          </w:p>
        </w:tc>
        <w:tc>
          <w:tcPr>
            <w:tcW w:w="2493" w:type="dxa"/>
            <w:shd w:val="clear" w:color="auto" w:fill="D9EAF7"/>
          </w:tcPr>
          <w:p w14:paraId="5681E6A2" w14:textId="77777777" w:rsidR="00D36204" w:rsidRDefault="00000000">
            <w:pPr>
              <w:jc w:val="center"/>
            </w:pPr>
            <w:r>
              <w:rPr>
                <w:b/>
                <w:sz w:val="20"/>
              </w:rPr>
              <w:t>Документ/забележка</w:t>
            </w:r>
          </w:p>
        </w:tc>
      </w:tr>
      <w:tr w:rsidR="00D36204" w14:paraId="520E19A9" w14:textId="77777777" w:rsidTr="00DF3DB3">
        <w:trPr>
          <w:jc w:val="center"/>
        </w:trPr>
        <w:tc>
          <w:tcPr>
            <w:tcW w:w="426" w:type="dxa"/>
          </w:tcPr>
          <w:p w14:paraId="66215A21" w14:textId="77777777" w:rsidR="00D36204" w:rsidRDefault="00000000">
            <w:r>
              <w:rPr>
                <w:sz w:val="20"/>
              </w:rPr>
              <w:t>1</w:t>
            </w:r>
          </w:p>
        </w:tc>
        <w:tc>
          <w:tcPr>
            <w:tcW w:w="4560" w:type="dxa"/>
          </w:tcPr>
          <w:p w14:paraId="288B8120" w14:textId="77777777" w:rsidR="00D36204" w:rsidRDefault="00000000">
            <w:r>
              <w:rPr>
                <w:sz w:val="20"/>
              </w:rPr>
              <w:t>Капацитет на батерия/система за съхранение ≥ 15 kWh</w:t>
            </w:r>
          </w:p>
        </w:tc>
        <w:tc>
          <w:tcPr>
            <w:tcW w:w="2493" w:type="dxa"/>
          </w:tcPr>
          <w:p w14:paraId="0AE57A00" w14:textId="7BE9E7F7" w:rsidR="00D36204" w:rsidRDefault="00D36204"/>
        </w:tc>
        <w:tc>
          <w:tcPr>
            <w:tcW w:w="2493" w:type="dxa"/>
          </w:tcPr>
          <w:p w14:paraId="20860F85" w14:textId="77777777" w:rsidR="00D36204" w:rsidRDefault="00D36204"/>
        </w:tc>
      </w:tr>
      <w:tr w:rsidR="00D36204" w14:paraId="3E0DBE3B" w14:textId="77777777" w:rsidTr="00DF3DB3">
        <w:trPr>
          <w:jc w:val="center"/>
        </w:trPr>
        <w:tc>
          <w:tcPr>
            <w:tcW w:w="426" w:type="dxa"/>
          </w:tcPr>
          <w:p w14:paraId="01FB5904" w14:textId="77777777" w:rsidR="00D36204" w:rsidRDefault="00000000">
            <w:r>
              <w:rPr>
                <w:sz w:val="20"/>
              </w:rPr>
              <w:t>2</w:t>
            </w:r>
          </w:p>
        </w:tc>
        <w:tc>
          <w:tcPr>
            <w:tcW w:w="4560" w:type="dxa"/>
          </w:tcPr>
          <w:p w14:paraId="2292A228" w14:textId="77777777" w:rsidR="00D36204" w:rsidRDefault="00000000">
            <w:r>
              <w:rPr>
                <w:sz w:val="20"/>
              </w:rPr>
              <w:t>Технология LiFePO4 или еквивалентна</w:t>
            </w:r>
          </w:p>
        </w:tc>
        <w:tc>
          <w:tcPr>
            <w:tcW w:w="2493" w:type="dxa"/>
          </w:tcPr>
          <w:p w14:paraId="6E6398BF" w14:textId="5774E5CA" w:rsidR="00D36204" w:rsidRDefault="00D36204"/>
        </w:tc>
        <w:tc>
          <w:tcPr>
            <w:tcW w:w="2493" w:type="dxa"/>
          </w:tcPr>
          <w:p w14:paraId="7DE7BB6A" w14:textId="77777777" w:rsidR="00D36204" w:rsidRDefault="00D36204"/>
        </w:tc>
      </w:tr>
      <w:tr w:rsidR="00D36204" w14:paraId="34A1A631" w14:textId="77777777" w:rsidTr="00DF3DB3">
        <w:trPr>
          <w:jc w:val="center"/>
        </w:trPr>
        <w:tc>
          <w:tcPr>
            <w:tcW w:w="426" w:type="dxa"/>
          </w:tcPr>
          <w:p w14:paraId="3047A67D" w14:textId="77777777" w:rsidR="00D36204" w:rsidRDefault="00000000">
            <w:r>
              <w:rPr>
                <w:sz w:val="20"/>
              </w:rPr>
              <w:t>3</w:t>
            </w:r>
          </w:p>
        </w:tc>
        <w:tc>
          <w:tcPr>
            <w:tcW w:w="4560" w:type="dxa"/>
          </w:tcPr>
          <w:p w14:paraId="47CAE712" w14:textId="77777777" w:rsidR="00D36204" w:rsidRDefault="00000000">
            <w:r>
              <w:rPr>
                <w:sz w:val="20"/>
              </w:rPr>
              <w:t>Оперативна работна температура 0-45°C</w:t>
            </w:r>
          </w:p>
        </w:tc>
        <w:tc>
          <w:tcPr>
            <w:tcW w:w="2493" w:type="dxa"/>
          </w:tcPr>
          <w:p w14:paraId="4E0F7953" w14:textId="3AA06859" w:rsidR="00D36204" w:rsidRDefault="00D36204"/>
        </w:tc>
        <w:tc>
          <w:tcPr>
            <w:tcW w:w="2493" w:type="dxa"/>
          </w:tcPr>
          <w:p w14:paraId="42AE528C" w14:textId="77777777" w:rsidR="00D36204" w:rsidRDefault="00D36204"/>
        </w:tc>
      </w:tr>
      <w:tr w:rsidR="00D36204" w14:paraId="6023775D" w14:textId="77777777" w:rsidTr="00DF3DB3">
        <w:trPr>
          <w:jc w:val="center"/>
        </w:trPr>
        <w:tc>
          <w:tcPr>
            <w:tcW w:w="426" w:type="dxa"/>
          </w:tcPr>
          <w:p w14:paraId="38717DC4" w14:textId="77777777" w:rsidR="00D36204" w:rsidRDefault="00000000">
            <w:r>
              <w:rPr>
                <w:sz w:val="20"/>
              </w:rPr>
              <w:t>4</w:t>
            </w:r>
          </w:p>
        </w:tc>
        <w:tc>
          <w:tcPr>
            <w:tcW w:w="4560" w:type="dxa"/>
          </w:tcPr>
          <w:p w14:paraId="74F2AB7B" w14:textId="77777777" w:rsidR="00D36204" w:rsidRDefault="00000000">
            <w:r>
              <w:rPr>
                <w:sz w:val="20"/>
              </w:rPr>
              <w:t>Продуктова гаранция на батерията/системата ≥ 5 години</w:t>
            </w:r>
          </w:p>
        </w:tc>
        <w:tc>
          <w:tcPr>
            <w:tcW w:w="2493" w:type="dxa"/>
          </w:tcPr>
          <w:p w14:paraId="1CA98160" w14:textId="36D002BD" w:rsidR="00D36204" w:rsidRDefault="00D36204"/>
        </w:tc>
        <w:tc>
          <w:tcPr>
            <w:tcW w:w="2493" w:type="dxa"/>
          </w:tcPr>
          <w:p w14:paraId="2DD504BC" w14:textId="77777777" w:rsidR="00D36204" w:rsidRDefault="00D36204"/>
        </w:tc>
      </w:tr>
      <w:tr w:rsidR="00D36204" w14:paraId="5BE80FDE" w14:textId="77777777" w:rsidTr="00DF3DB3">
        <w:trPr>
          <w:jc w:val="center"/>
        </w:trPr>
        <w:tc>
          <w:tcPr>
            <w:tcW w:w="426" w:type="dxa"/>
          </w:tcPr>
          <w:p w14:paraId="4BA7072C" w14:textId="77777777" w:rsidR="00D36204" w:rsidRDefault="00000000">
            <w:r>
              <w:rPr>
                <w:sz w:val="20"/>
              </w:rPr>
              <w:t>5</w:t>
            </w:r>
          </w:p>
        </w:tc>
        <w:tc>
          <w:tcPr>
            <w:tcW w:w="4560" w:type="dxa"/>
          </w:tcPr>
          <w:p w14:paraId="61CAFB66" w14:textId="77777777" w:rsidR="00D36204" w:rsidRDefault="00000000">
            <w:r>
              <w:rPr>
                <w:sz w:val="20"/>
              </w:rPr>
              <w:t>Гаранция за производителност ≥ 10 години</w:t>
            </w:r>
          </w:p>
        </w:tc>
        <w:tc>
          <w:tcPr>
            <w:tcW w:w="2493" w:type="dxa"/>
          </w:tcPr>
          <w:p w14:paraId="431B5EC8" w14:textId="6505CF6B" w:rsidR="00D36204" w:rsidRDefault="00D36204"/>
        </w:tc>
        <w:tc>
          <w:tcPr>
            <w:tcW w:w="2493" w:type="dxa"/>
          </w:tcPr>
          <w:p w14:paraId="0C0FF99F" w14:textId="77777777" w:rsidR="00D36204" w:rsidRDefault="00D36204"/>
        </w:tc>
      </w:tr>
      <w:tr w:rsidR="00D36204" w14:paraId="45C23FDA" w14:textId="77777777" w:rsidTr="00DF3DB3">
        <w:trPr>
          <w:jc w:val="center"/>
        </w:trPr>
        <w:tc>
          <w:tcPr>
            <w:tcW w:w="426" w:type="dxa"/>
          </w:tcPr>
          <w:p w14:paraId="70B59FF2" w14:textId="77777777" w:rsidR="00D36204" w:rsidRDefault="00000000">
            <w:r>
              <w:rPr>
                <w:sz w:val="20"/>
              </w:rPr>
              <w:t>6</w:t>
            </w:r>
          </w:p>
        </w:tc>
        <w:tc>
          <w:tcPr>
            <w:tcW w:w="4560" w:type="dxa"/>
          </w:tcPr>
          <w:p w14:paraId="02C60120" w14:textId="77777777" w:rsidR="00D36204" w:rsidRDefault="00000000">
            <w:r>
              <w:rPr>
                <w:sz w:val="20"/>
              </w:rPr>
              <w:t>Мощност на инвертора ≥ 15 kW</w:t>
            </w:r>
          </w:p>
        </w:tc>
        <w:tc>
          <w:tcPr>
            <w:tcW w:w="2493" w:type="dxa"/>
          </w:tcPr>
          <w:p w14:paraId="0125E5FF" w14:textId="2AF33601" w:rsidR="00D36204" w:rsidRDefault="00D36204"/>
        </w:tc>
        <w:tc>
          <w:tcPr>
            <w:tcW w:w="2493" w:type="dxa"/>
          </w:tcPr>
          <w:p w14:paraId="25F5120D" w14:textId="77777777" w:rsidR="00D36204" w:rsidRDefault="00D36204"/>
        </w:tc>
      </w:tr>
      <w:tr w:rsidR="00D36204" w14:paraId="3DD5AFBB" w14:textId="77777777" w:rsidTr="00DF3DB3">
        <w:trPr>
          <w:jc w:val="center"/>
        </w:trPr>
        <w:tc>
          <w:tcPr>
            <w:tcW w:w="426" w:type="dxa"/>
          </w:tcPr>
          <w:p w14:paraId="481871AA" w14:textId="77777777" w:rsidR="00D36204" w:rsidRDefault="00000000">
            <w:r>
              <w:rPr>
                <w:sz w:val="20"/>
              </w:rPr>
              <w:t>7</w:t>
            </w:r>
          </w:p>
        </w:tc>
        <w:tc>
          <w:tcPr>
            <w:tcW w:w="4560" w:type="dxa"/>
          </w:tcPr>
          <w:p w14:paraId="6CCD5248" w14:textId="77777777" w:rsidR="00D36204" w:rsidRDefault="00000000">
            <w:r>
              <w:rPr>
                <w:sz w:val="20"/>
              </w:rPr>
              <w:t>Продуктова гаранция на инвертора ≥ 10 години</w:t>
            </w:r>
          </w:p>
        </w:tc>
        <w:tc>
          <w:tcPr>
            <w:tcW w:w="2493" w:type="dxa"/>
          </w:tcPr>
          <w:p w14:paraId="1BDA97F5" w14:textId="4F6BA10D" w:rsidR="00D36204" w:rsidRDefault="00D36204"/>
        </w:tc>
        <w:tc>
          <w:tcPr>
            <w:tcW w:w="2493" w:type="dxa"/>
          </w:tcPr>
          <w:p w14:paraId="2C0458F6" w14:textId="77777777" w:rsidR="00D36204" w:rsidRDefault="00D36204"/>
        </w:tc>
      </w:tr>
      <w:tr w:rsidR="00D36204" w14:paraId="0A89D553" w14:textId="77777777" w:rsidTr="00DF3DB3">
        <w:trPr>
          <w:jc w:val="center"/>
        </w:trPr>
        <w:tc>
          <w:tcPr>
            <w:tcW w:w="426" w:type="dxa"/>
          </w:tcPr>
          <w:p w14:paraId="742C353E" w14:textId="0283D16D" w:rsidR="00D36204" w:rsidRDefault="006C402C">
            <w:r>
              <w:rPr>
                <w:sz w:val="20"/>
              </w:rPr>
              <w:t>8</w:t>
            </w:r>
          </w:p>
        </w:tc>
        <w:tc>
          <w:tcPr>
            <w:tcW w:w="4560" w:type="dxa"/>
          </w:tcPr>
          <w:p w14:paraId="5F0375FF" w14:textId="77777777" w:rsidR="00D36204" w:rsidRDefault="00000000">
            <w:r>
              <w:rPr>
                <w:sz w:val="20"/>
              </w:rPr>
              <w:t>Марка и модел на батерията/системата</w:t>
            </w:r>
          </w:p>
        </w:tc>
        <w:tc>
          <w:tcPr>
            <w:tcW w:w="2493" w:type="dxa"/>
          </w:tcPr>
          <w:p w14:paraId="22D295D3" w14:textId="6F0E3DA5" w:rsidR="00D36204" w:rsidRDefault="00D36204"/>
        </w:tc>
        <w:tc>
          <w:tcPr>
            <w:tcW w:w="2493" w:type="dxa"/>
          </w:tcPr>
          <w:p w14:paraId="03CA7F7F" w14:textId="77777777" w:rsidR="00D36204" w:rsidRDefault="00000000">
            <w:r>
              <w:rPr>
                <w:sz w:val="20"/>
              </w:rPr>
              <w:t>приложен технически лист</w:t>
            </w:r>
          </w:p>
        </w:tc>
      </w:tr>
      <w:tr w:rsidR="00D36204" w14:paraId="78A7F007" w14:textId="77777777" w:rsidTr="00DF3DB3">
        <w:trPr>
          <w:jc w:val="center"/>
        </w:trPr>
        <w:tc>
          <w:tcPr>
            <w:tcW w:w="426" w:type="dxa"/>
          </w:tcPr>
          <w:p w14:paraId="64C98EBE" w14:textId="55367BB2" w:rsidR="00D36204" w:rsidRDefault="006C402C">
            <w:r>
              <w:t>9</w:t>
            </w:r>
          </w:p>
        </w:tc>
        <w:tc>
          <w:tcPr>
            <w:tcW w:w="4560" w:type="dxa"/>
          </w:tcPr>
          <w:p w14:paraId="2375F4B4" w14:textId="77777777" w:rsidR="00D36204" w:rsidRDefault="00000000">
            <w:r>
              <w:rPr>
                <w:sz w:val="20"/>
              </w:rPr>
              <w:t>Марка и модел на инвертора</w:t>
            </w:r>
          </w:p>
        </w:tc>
        <w:tc>
          <w:tcPr>
            <w:tcW w:w="2493" w:type="dxa"/>
          </w:tcPr>
          <w:p w14:paraId="7F396385" w14:textId="105FDF8D" w:rsidR="00D36204" w:rsidRPr="009C13BF" w:rsidRDefault="00D36204">
            <w:pPr>
              <w:rPr>
                <w:lang w:val="bg-BG"/>
              </w:rPr>
            </w:pPr>
          </w:p>
        </w:tc>
        <w:tc>
          <w:tcPr>
            <w:tcW w:w="2493" w:type="dxa"/>
          </w:tcPr>
          <w:p w14:paraId="57ABE61E" w14:textId="77777777" w:rsidR="00D36204" w:rsidRDefault="00000000">
            <w:proofErr w:type="spellStart"/>
            <w:r>
              <w:rPr>
                <w:sz w:val="20"/>
              </w:rPr>
              <w:t>приложен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технически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</w:t>
            </w:r>
            <w:proofErr w:type="spellEnd"/>
          </w:p>
        </w:tc>
      </w:tr>
    </w:tbl>
    <w:p w14:paraId="5DB0224B" w14:textId="77777777" w:rsidR="00D36204" w:rsidRDefault="00000000">
      <w:pPr>
        <w:spacing w:before="120" w:after="40"/>
      </w:pPr>
      <w:r>
        <w:rPr>
          <w:b/>
          <w:sz w:val="24"/>
        </w:rPr>
        <w:t>4. Цена и срок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81"/>
        <w:gridCol w:w="4981"/>
      </w:tblGrid>
      <w:tr w:rsidR="00D36204" w14:paraId="2FD2DF89" w14:textId="77777777">
        <w:tc>
          <w:tcPr>
            <w:tcW w:w="4986" w:type="dxa"/>
          </w:tcPr>
          <w:p w14:paraId="49208ADC" w14:textId="77777777" w:rsidR="00D36204" w:rsidRDefault="00000000">
            <w:r>
              <w:rPr>
                <w:b/>
                <w:sz w:val="20"/>
              </w:rPr>
              <w:t>Показател</w:t>
            </w:r>
          </w:p>
        </w:tc>
        <w:tc>
          <w:tcPr>
            <w:tcW w:w="4986" w:type="dxa"/>
          </w:tcPr>
          <w:p w14:paraId="007BFE2E" w14:textId="77777777" w:rsidR="00D36204" w:rsidRDefault="00000000">
            <w:r>
              <w:rPr>
                <w:b/>
                <w:sz w:val="20"/>
              </w:rPr>
              <w:t>Предложение</w:t>
            </w:r>
          </w:p>
        </w:tc>
      </w:tr>
      <w:tr w:rsidR="00D36204" w14:paraId="2187F260" w14:textId="77777777">
        <w:tc>
          <w:tcPr>
            <w:tcW w:w="4986" w:type="dxa"/>
          </w:tcPr>
          <w:p w14:paraId="47D666C8" w14:textId="77777777" w:rsidR="00D36204" w:rsidRDefault="00000000">
            <w:r>
              <w:rPr>
                <w:b/>
                <w:sz w:val="20"/>
              </w:rPr>
              <w:t>Обща цена в EUR без ДДС</w:t>
            </w:r>
          </w:p>
        </w:tc>
        <w:tc>
          <w:tcPr>
            <w:tcW w:w="4986" w:type="dxa"/>
          </w:tcPr>
          <w:p w14:paraId="0731EE19" w14:textId="77777777" w:rsidR="00D36204" w:rsidRDefault="00000000">
            <w:r>
              <w:rPr>
                <w:sz w:val="20"/>
              </w:rPr>
              <w:t>........................ EUR</w:t>
            </w:r>
          </w:p>
        </w:tc>
      </w:tr>
      <w:tr w:rsidR="00D36204" w14:paraId="20F64272" w14:textId="77777777">
        <w:tc>
          <w:tcPr>
            <w:tcW w:w="4986" w:type="dxa"/>
          </w:tcPr>
          <w:p w14:paraId="5488E9C8" w14:textId="77777777" w:rsidR="00D36204" w:rsidRDefault="00000000">
            <w:proofErr w:type="spellStart"/>
            <w:r>
              <w:rPr>
                <w:b/>
                <w:sz w:val="20"/>
              </w:rPr>
              <w:t>Обща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цена</w:t>
            </w:r>
            <w:proofErr w:type="spellEnd"/>
            <w:r>
              <w:rPr>
                <w:b/>
                <w:sz w:val="20"/>
              </w:rPr>
              <w:t xml:space="preserve"> в EUR с ДДС</w:t>
            </w:r>
          </w:p>
        </w:tc>
        <w:tc>
          <w:tcPr>
            <w:tcW w:w="4986" w:type="dxa"/>
          </w:tcPr>
          <w:p w14:paraId="237D8223" w14:textId="77777777" w:rsidR="00D36204" w:rsidRDefault="00000000">
            <w:r>
              <w:rPr>
                <w:sz w:val="20"/>
              </w:rPr>
              <w:t>........................ EUR</w:t>
            </w:r>
          </w:p>
        </w:tc>
      </w:tr>
      <w:tr w:rsidR="00D36204" w14:paraId="596E6CC7" w14:textId="77777777">
        <w:tc>
          <w:tcPr>
            <w:tcW w:w="4986" w:type="dxa"/>
          </w:tcPr>
          <w:p w14:paraId="225FDF11" w14:textId="77777777" w:rsidR="00D36204" w:rsidRDefault="00000000">
            <w:r>
              <w:rPr>
                <w:b/>
                <w:sz w:val="20"/>
              </w:rPr>
              <w:t>Срок за доставка, монтаж и въвеждане в експлоатация</w:t>
            </w:r>
          </w:p>
        </w:tc>
        <w:tc>
          <w:tcPr>
            <w:tcW w:w="4986" w:type="dxa"/>
          </w:tcPr>
          <w:p w14:paraId="52FD45DF" w14:textId="77777777" w:rsidR="00D36204" w:rsidRDefault="00000000">
            <w:r>
              <w:rPr>
                <w:sz w:val="20"/>
              </w:rPr>
              <w:t>........................ календарни дни</w:t>
            </w:r>
          </w:p>
        </w:tc>
      </w:tr>
      <w:tr w:rsidR="00D36204" w14:paraId="344D16FB" w14:textId="77777777">
        <w:tc>
          <w:tcPr>
            <w:tcW w:w="4986" w:type="dxa"/>
          </w:tcPr>
          <w:p w14:paraId="7C4FF64A" w14:textId="77777777" w:rsidR="00D36204" w:rsidRDefault="00000000">
            <w:r>
              <w:rPr>
                <w:b/>
                <w:sz w:val="20"/>
              </w:rPr>
              <w:t>Срок на валидност на офертата</w:t>
            </w:r>
          </w:p>
        </w:tc>
        <w:tc>
          <w:tcPr>
            <w:tcW w:w="4986" w:type="dxa"/>
          </w:tcPr>
          <w:p w14:paraId="22A87995" w14:textId="77777777" w:rsidR="00D36204" w:rsidRDefault="00000000">
            <w:r>
              <w:rPr>
                <w:sz w:val="20"/>
              </w:rPr>
              <w:t>........................ календарни дни</w:t>
            </w:r>
          </w:p>
        </w:tc>
      </w:tr>
      <w:tr w:rsidR="00D36204" w14:paraId="01B68A01" w14:textId="77777777">
        <w:tc>
          <w:tcPr>
            <w:tcW w:w="4986" w:type="dxa"/>
          </w:tcPr>
          <w:p w14:paraId="0C776A76" w14:textId="77777777" w:rsidR="00D36204" w:rsidRDefault="00000000">
            <w:r>
              <w:rPr>
                <w:b/>
                <w:sz w:val="20"/>
              </w:rPr>
              <w:t>Начин на плащане</w:t>
            </w:r>
          </w:p>
        </w:tc>
        <w:tc>
          <w:tcPr>
            <w:tcW w:w="4986" w:type="dxa"/>
          </w:tcPr>
          <w:p w14:paraId="5C3BEB16" w14:textId="7EDBCC36" w:rsidR="00D36204" w:rsidRPr="009C13BF" w:rsidRDefault="00000000">
            <w:pPr>
              <w:rPr>
                <w:lang w:val="bg-BG"/>
              </w:rPr>
            </w:pPr>
            <w:r>
              <w:rPr>
                <w:sz w:val="20"/>
              </w:rPr>
              <w:t xml:space="preserve">100% след </w:t>
            </w:r>
            <w:proofErr w:type="spellStart"/>
            <w:r>
              <w:rPr>
                <w:sz w:val="20"/>
              </w:rPr>
              <w:t>доставка</w:t>
            </w:r>
            <w:proofErr w:type="spellEnd"/>
            <w:r>
              <w:rPr>
                <w:sz w:val="20"/>
              </w:rPr>
              <w:t xml:space="preserve">, въвеждане в експлоатация и </w:t>
            </w:r>
            <w:proofErr w:type="spellStart"/>
            <w:r>
              <w:rPr>
                <w:sz w:val="20"/>
              </w:rPr>
              <w:t>подписване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приемо-предавателен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протокол</w:t>
            </w:r>
            <w:proofErr w:type="spellEnd"/>
            <w:r w:rsidR="009C13BF">
              <w:rPr>
                <w:sz w:val="20"/>
                <w:lang w:val="bg-BG"/>
              </w:rPr>
              <w:t xml:space="preserve"> и издаване на фактура</w:t>
            </w:r>
          </w:p>
        </w:tc>
      </w:tr>
    </w:tbl>
    <w:p w14:paraId="52D90820" w14:textId="77777777" w:rsidR="00D36204" w:rsidRDefault="00000000">
      <w:pPr>
        <w:spacing w:before="120" w:after="40"/>
      </w:pPr>
      <w:r>
        <w:rPr>
          <w:b/>
          <w:sz w:val="24"/>
        </w:rPr>
        <w:lastRenderedPageBreak/>
        <w:t>5. Декларации на оферента</w:t>
      </w:r>
    </w:p>
    <w:p w14:paraId="6B19A391" w14:textId="77777777" w:rsidR="00D36204" w:rsidRDefault="00000000">
      <w:pPr>
        <w:spacing w:after="40"/>
        <w:ind w:left="283" w:hanging="142"/>
      </w:pPr>
      <w:r>
        <w:t>• Декларираме, че предложеното оборудване е ново, неупотребявано и отговаря на посочените минимални технически и функционални изисквания.</w:t>
      </w:r>
    </w:p>
    <w:p w14:paraId="51A4F0C1" w14:textId="77777777" w:rsidR="00D36204" w:rsidRDefault="00000000">
      <w:pPr>
        <w:spacing w:after="40"/>
        <w:ind w:left="283" w:hanging="142"/>
      </w:pPr>
      <w:r>
        <w:t>• Декларираме, че в предложената цена са включени всички разходи за доставка, транспорт, монтаж, настройки, изпитвания, въвеждане в експлоатация, техническа документация, обучение и гаранционно обслужване.</w:t>
      </w:r>
    </w:p>
    <w:p w14:paraId="3FB4F85A" w14:textId="77777777" w:rsidR="00D36204" w:rsidRDefault="00000000">
      <w:pPr>
        <w:spacing w:after="40"/>
        <w:ind w:left="283" w:hanging="142"/>
      </w:pPr>
      <w:r>
        <w:t>• Декларираме, че нямаме конфликт на интереси с възложителя във връзка с настоящото възлагане.</w:t>
      </w:r>
    </w:p>
    <w:p w14:paraId="1CA85F2D" w14:textId="77777777" w:rsidR="00D36204" w:rsidRDefault="00000000">
      <w:pPr>
        <w:spacing w:after="40"/>
        <w:ind w:left="283" w:hanging="142"/>
      </w:pPr>
      <w:r>
        <w:t>• При избор за изпълнител ще представим всички приложими технически документи, гаранционни документи, декларации за съответствие и приемо-предавателни документи.</w:t>
      </w:r>
    </w:p>
    <w:p w14:paraId="025809F5" w14:textId="77777777" w:rsidR="00D36204" w:rsidRDefault="00000000">
      <w:pPr>
        <w:spacing w:before="120" w:after="40"/>
      </w:pPr>
      <w:r>
        <w:rPr>
          <w:b/>
          <w:sz w:val="24"/>
        </w:rPr>
        <w:t>6. Приложения към офертата</w:t>
      </w:r>
    </w:p>
    <w:p w14:paraId="0682AFDC" w14:textId="13EB35E0" w:rsidR="00D36204" w:rsidRDefault="00000000">
      <w:pPr>
        <w:spacing w:after="40"/>
        <w:ind w:left="283" w:hanging="142"/>
      </w:pPr>
      <w:r>
        <w:t xml:space="preserve">• Технически </w:t>
      </w:r>
      <w:proofErr w:type="spellStart"/>
      <w:r>
        <w:t>листове</w:t>
      </w:r>
      <w:proofErr w:type="spellEnd"/>
      <w:r>
        <w:t>/</w:t>
      </w:r>
      <w:r w:rsidR="009C13BF">
        <w:rPr>
          <w:lang w:val="bg-BG"/>
        </w:rPr>
        <w:t>брошури</w:t>
      </w:r>
      <w:r>
        <w:t xml:space="preserve"> на предложеното оборудване;</w:t>
      </w:r>
    </w:p>
    <w:p w14:paraId="69234BE5" w14:textId="77777777" w:rsidR="00D36204" w:rsidRDefault="00000000">
      <w:pPr>
        <w:spacing w:after="40"/>
        <w:ind w:left="283" w:hanging="142"/>
      </w:pPr>
      <w:r>
        <w:t xml:space="preserve">• </w:t>
      </w:r>
      <w:proofErr w:type="spellStart"/>
      <w:r>
        <w:t>Други</w:t>
      </w:r>
      <w:proofErr w:type="spellEnd"/>
      <w:r>
        <w:t xml:space="preserve"> </w:t>
      </w:r>
      <w:proofErr w:type="spellStart"/>
      <w:r>
        <w:t>документи</w:t>
      </w:r>
      <w:proofErr w:type="spellEnd"/>
      <w:r>
        <w:t xml:space="preserve"> </w:t>
      </w:r>
      <w:proofErr w:type="spellStart"/>
      <w:r>
        <w:t>по</w:t>
      </w:r>
      <w:proofErr w:type="spellEnd"/>
      <w:r>
        <w:t xml:space="preserve"> </w:t>
      </w:r>
      <w:proofErr w:type="spellStart"/>
      <w:r>
        <w:t>преценка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оферента</w:t>
      </w:r>
      <w:proofErr w:type="spellEnd"/>
      <w:r>
        <w:t>.</w:t>
      </w:r>
    </w:p>
    <w:p w14:paraId="41D1696D" w14:textId="77777777" w:rsidR="00DF3DB3" w:rsidRDefault="00DF3DB3">
      <w:pPr>
        <w:spacing w:after="40"/>
        <w:ind w:left="283" w:hanging="142"/>
      </w:pPr>
    </w:p>
    <w:p w14:paraId="68182491" w14:textId="77777777" w:rsidR="00DF3DB3" w:rsidRDefault="00DF3DB3">
      <w:pPr>
        <w:spacing w:after="40"/>
        <w:ind w:left="283" w:hanging="142"/>
      </w:pPr>
    </w:p>
    <w:p w14:paraId="0A236E4E" w14:textId="77777777" w:rsidR="00D36204" w:rsidRDefault="00000000">
      <w:pPr>
        <w:spacing w:after="60"/>
      </w:pPr>
      <w:r>
        <w:t>Дата: ......................... г.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986"/>
        <w:gridCol w:w="4986"/>
      </w:tblGrid>
      <w:tr w:rsidR="00D36204" w14:paraId="344A6951" w14:textId="77777777">
        <w:trPr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058BB" w14:textId="77777777" w:rsidR="009C13BF" w:rsidRDefault="009C13BF">
            <w:pPr>
              <w:rPr>
                <w:b/>
                <w:sz w:val="20"/>
                <w:lang w:val="bg-BG"/>
              </w:rPr>
            </w:pPr>
          </w:p>
          <w:p w14:paraId="0C4B5F36" w14:textId="417E7F8F" w:rsidR="00D36204" w:rsidRDefault="00000000">
            <w:proofErr w:type="spellStart"/>
            <w:r>
              <w:rPr>
                <w:b/>
                <w:sz w:val="20"/>
              </w:rPr>
              <w:t>Оферент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9048EC" w14:textId="77777777" w:rsidR="00D36204" w:rsidRDefault="00D36204"/>
        </w:tc>
      </w:tr>
      <w:tr w:rsidR="00D36204" w14:paraId="4D35ABD5" w14:textId="77777777">
        <w:trPr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B70B44" w14:textId="77777777" w:rsidR="00D36204" w:rsidRDefault="00000000">
            <w:r>
              <w:rPr>
                <w:sz w:val="20"/>
              </w:rPr>
              <w:t>Име: ........................................................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37E413" w14:textId="1B88D83A" w:rsidR="00D36204" w:rsidRDefault="00D36204"/>
        </w:tc>
      </w:tr>
      <w:tr w:rsidR="00D36204" w14:paraId="5D333576" w14:textId="77777777">
        <w:trPr>
          <w:jc w:val="center"/>
        </w:trPr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D8D5" w14:textId="77777777" w:rsidR="00D36204" w:rsidRDefault="00000000">
            <w:r>
              <w:rPr>
                <w:sz w:val="20"/>
              </w:rPr>
              <w:t>Подпис: ....................................................</w:t>
            </w:r>
          </w:p>
        </w:tc>
        <w:tc>
          <w:tcPr>
            <w:tcW w:w="4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41DAC" w14:textId="6BDBD7D3" w:rsidR="00D36204" w:rsidRDefault="00D36204"/>
        </w:tc>
      </w:tr>
    </w:tbl>
    <w:p w14:paraId="1096D1F4" w14:textId="77777777" w:rsidR="007D5C04" w:rsidRDefault="007D5C04"/>
    <w:sectPr w:rsidR="007D5C04" w:rsidSect="00AD79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99" w:right="1134" w:bottom="850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C59CF" w14:textId="77777777" w:rsidR="002E5F07" w:rsidRDefault="002E5F07">
      <w:pPr>
        <w:spacing w:after="0" w:line="240" w:lineRule="auto"/>
      </w:pPr>
      <w:r>
        <w:separator/>
      </w:r>
    </w:p>
  </w:endnote>
  <w:endnote w:type="continuationSeparator" w:id="0">
    <w:p w14:paraId="69CDDF60" w14:textId="77777777" w:rsidR="002E5F07" w:rsidRDefault="002E5F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953E4" w14:textId="77777777" w:rsidR="00AD79BD" w:rsidRDefault="00AD79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7B13C0" w14:textId="77777777" w:rsidR="00D36204" w:rsidRDefault="00000000">
    <w:pPr>
      <w:pStyle w:val="Footer"/>
      <w:jc w:val="center"/>
    </w:pPr>
    <w:proofErr w:type="spellStart"/>
    <w:r>
      <w:rPr>
        <w:sz w:val="16"/>
      </w:rPr>
      <w:t>Проект</w:t>
    </w:r>
    <w:proofErr w:type="spellEnd"/>
    <w:r>
      <w:rPr>
        <w:sz w:val="16"/>
      </w:rPr>
      <w:t xml:space="preserve"> BG16RFPR001-2.004-0044-C01, </w:t>
    </w:r>
    <w:proofErr w:type="spellStart"/>
    <w:r>
      <w:rPr>
        <w:sz w:val="16"/>
      </w:rPr>
      <w:t>финансиран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от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Програма</w:t>
    </w:r>
    <w:proofErr w:type="spellEnd"/>
    <w:r>
      <w:rPr>
        <w:sz w:val="16"/>
      </w:rPr>
      <w:t xml:space="preserve"> „</w:t>
    </w:r>
    <w:proofErr w:type="spellStart"/>
    <w:r>
      <w:rPr>
        <w:sz w:val="16"/>
      </w:rPr>
      <w:t>Конкурентоспособност</w:t>
    </w:r>
    <w:proofErr w:type="spellEnd"/>
    <w:r>
      <w:rPr>
        <w:sz w:val="16"/>
      </w:rPr>
      <w:t xml:space="preserve"> и </w:t>
    </w:r>
    <w:proofErr w:type="spellStart"/>
    <w:r>
      <w:rPr>
        <w:sz w:val="16"/>
      </w:rPr>
      <w:t>иновации</w:t>
    </w:r>
    <w:proofErr w:type="spellEnd"/>
    <w:r>
      <w:rPr>
        <w:sz w:val="16"/>
      </w:rPr>
      <w:t xml:space="preserve"> в </w:t>
    </w:r>
    <w:proofErr w:type="spellStart"/>
    <w:proofErr w:type="gramStart"/>
    <w:r>
      <w:rPr>
        <w:sz w:val="16"/>
      </w:rPr>
      <w:t>предприятията</w:t>
    </w:r>
    <w:proofErr w:type="spellEnd"/>
    <w:r>
      <w:rPr>
        <w:sz w:val="16"/>
      </w:rPr>
      <w:t>“ 2021</w:t>
    </w:r>
    <w:proofErr w:type="gramEnd"/>
    <w:r>
      <w:rPr>
        <w:sz w:val="16"/>
      </w:rPr>
      <w:t xml:space="preserve">-2027, </w:t>
    </w:r>
    <w:proofErr w:type="spellStart"/>
    <w:r>
      <w:rPr>
        <w:sz w:val="16"/>
      </w:rPr>
      <w:t>съфинансирана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от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Европейския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съюз</w:t>
    </w:r>
    <w:proofErr w:type="spellEnd"/>
    <w:r>
      <w:rPr>
        <w:sz w:val="16"/>
      </w:rPr>
      <w:t>.</w:t>
    </w:r>
    <w:r>
      <w:rPr>
        <w:sz w:val="16"/>
      </w:rPr>
      <w:br/>
    </w:r>
    <w:proofErr w:type="spellStart"/>
    <w:r>
      <w:rPr>
        <w:sz w:val="16"/>
      </w:rPr>
      <w:t>Цялата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отговорност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за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съдържанието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на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документа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се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носи</w:t>
    </w:r>
    <w:proofErr w:type="spellEnd"/>
    <w:r>
      <w:rPr>
        <w:sz w:val="16"/>
      </w:rPr>
      <w:t xml:space="preserve"> </w:t>
    </w:r>
    <w:proofErr w:type="spellStart"/>
    <w:r>
      <w:rPr>
        <w:sz w:val="16"/>
      </w:rPr>
      <w:t>от</w:t>
    </w:r>
    <w:proofErr w:type="spellEnd"/>
    <w:r>
      <w:rPr>
        <w:sz w:val="16"/>
      </w:rPr>
      <w:t xml:space="preserve"> „</w:t>
    </w:r>
    <w:proofErr w:type="spellStart"/>
    <w:proofErr w:type="gramStart"/>
    <w:r>
      <w:rPr>
        <w:sz w:val="16"/>
      </w:rPr>
      <w:t>Пастили</w:t>
    </w:r>
    <w:proofErr w:type="spellEnd"/>
    <w:r>
      <w:rPr>
        <w:sz w:val="16"/>
      </w:rPr>
      <w:t>“ ООД</w:t>
    </w:r>
    <w:proofErr w:type="gramEnd"/>
    <w:r>
      <w:rPr>
        <w:sz w:val="16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2284" w14:textId="77777777" w:rsidR="00AD79BD" w:rsidRDefault="00AD79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3526F" w14:textId="77777777" w:rsidR="002E5F07" w:rsidRDefault="002E5F07">
      <w:pPr>
        <w:spacing w:after="0" w:line="240" w:lineRule="auto"/>
      </w:pPr>
      <w:r>
        <w:separator/>
      </w:r>
    </w:p>
  </w:footnote>
  <w:footnote w:type="continuationSeparator" w:id="0">
    <w:p w14:paraId="762C65A0" w14:textId="77777777" w:rsidR="002E5F07" w:rsidRDefault="002E5F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EC939" w14:textId="77777777" w:rsidR="00AD79BD" w:rsidRDefault="00AD79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ED7AB" w14:textId="170AC872" w:rsidR="00AD79BD" w:rsidRDefault="00AD79BD">
    <w:pPr>
      <w:pStyle w:val="Header"/>
    </w:pPr>
    <w:r w:rsidRPr="00977575">
      <w:rPr>
        <w:rFonts w:ascii="HebarU" w:hAnsi="HebarU" w:cs="Times New Roman"/>
        <w:noProof/>
        <w:sz w:val="24"/>
        <w:szCs w:val="20"/>
      </w:rPr>
      <w:drawing>
        <wp:anchor distT="0" distB="0" distL="114300" distR="114300" simplePos="0" relativeHeight="251657216" behindDoc="0" locked="0" layoutInCell="1" allowOverlap="1" wp14:anchorId="5AAABD1E" wp14:editId="695187C3">
          <wp:simplePos x="0" y="0"/>
          <wp:positionH relativeFrom="margin">
            <wp:posOffset>3733165</wp:posOffset>
          </wp:positionH>
          <wp:positionV relativeFrom="paragraph">
            <wp:posOffset>-267335</wp:posOffset>
          </wp:positionV>
          <wp:extent cx="2306320" cy="638175"/>
          <wp:effectExtent l="0" t="0" r="0" b="9525"/>
          <wp:wrapNone/>
          <wp:docPr id="951829111" name="Picture 9518291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pkip_BG_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06320" cy="638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77575">
      <w:rPr>
        <w:rFonts w:ascii="HebarU" w:hAnsi="HebarU" w:cs="Times New Roman"/>
        <w:noProof/>
        <w:sz w:val="24"/>
        <w:szCs w:val="20"/>
      </w:rPr>
      <w:drawing>
        <wp:anchor distT="0" distB="0" distL="114300" distR="114300" simplePos="0" relativeHeight="251683840" behindDoc="0" locked="0" layoutInCell="1" allowOverlap="1" wp14:anchorId="443A400A" wp14:editId="7FDA007C">
          <wp:simplePos x="0" y="0"/>
          <wp:positionH relativeFrom="column">
            <wp:posOffset>296883</wp:posOffset>
          </wp:positionH>
          <wp:positionV relativeFrom="paragraph">
            <wp:posOffset>-217030</wp:posOffset>
          </wp:positionV>
          <wp:extent cx="2288540" cy="480060"/>
          <wp:effectExtent l="0" t="0" r="0" b="0"/>
          <wp:wrapNone/>
          <wp:docPr id="1629868862" name="Picture 162986886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G Съфинансирано от Европейския съюз_POS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288540" cy="480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EC0E7" w14:textId="77777777" w:rsidR="00AD79BD" w:rsidRDefault="00AD79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99206379">
    <w:abstractNumId w:val="8"/>
  </w:num>
  <w:num w:numId="2" w16cid:durableId="1215241805">
    <w:abstractNumId w:val="6"/>
  </w:num>
  <w:num w:numId="3" w16cid:durableId="23139145">
    <w:abstractNumId w:val="5"/>
  </w:num>
  <w:num w:numId="4" w16cid:durableId="1323466085">
    <w:abstractNumId w:val="4"/>
  </w:num>
  <w:num w:numId="5" w16cid:durableId="2049525789">
    <w:abstractNumId w:val="7"/>
  </w:num>
  <w:num w:numId="6" w16cid:durableId="1289778036">
    <w:abstractNumId w:val="3"/>
  </w:num>
  <w:num w:numId="7" w16cid:durableId="222984631">
    <w:abstractNumId w:val="2"/>
  </w:num>
  <w:num w:numId="8" w16cid:durableId="1448084235">
    <w:abstractNumId w:val="1"/>
  </w:num>
  <w:num w:numId="9" w16cid:durableId="1426077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2295"/>
    <w:rsid w:val="00034616"/>
    <w:rsid w:val="0006063C"/>
    <w:rsid w:val="0015074B"/>
    <w:rsid w:val="0029639D"/>
    <w:rsid w:val="002E5F07"/>
    <w:rsid w:val="00326F90"/>
    <w:rsid w:val="00511FA7"/>
    <w:rsid w:val="005411BF"/>
    <w:rsid w:val="006C402C"/>
    <w:rsid w:val="00700EF0"/>
    <w:rsid w:val="007D5C04"/>
    <w:rsid w:val="009C13BF"/>
    <w:rsid w:val="00AA1D8D"/>
    <w:rsid w:val="00AD79BD"/>
    <w:rsid w:val="00B47730"/>
    <w:rsid w:val="00CB0664"/>
    <w:rsid w:val="00D36204"/>
    <w:rsid w:val="00DF3DB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EC5DED5"/>
  <w14:defaultImageDpi w14:val="300"/>
  <w15:docId w15:val="{683739B9-5090-466F-BD2F-1A9AD47A9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Times New Roman" w:eastAsia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464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3104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Nikolinka Hinkova</cp:lastModifiedBy>
  <cp:revision>2</cp:revision>
  <dcterms:created xsi:type="dcterms:W3CDTF">2026-05-26T11:30:00Z</dcterms:created>
  <dcterms:modified xsi:type="dcterms:W3CDTF">2026-05-26T11:30:00Z</dcterms:modified>
  <cp:category/>
</cp:coreProperties>
</file>